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795EAA">
        <w:t xml:space="preserve">Bijlage </w:t>
      </w:r>
      <w:r w:rsidR="00795EAA" w:rsidRPr="00795EAA">
        <w:t>7</w:t>
      </w:r>
      <w:r w:rsidR="00795EAA">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rsidR="00A14104" w:rsidRPr="006D556B" w:rsidRDefault="00A14104" w:rsidP="00A14104">
      <w:pPr>
        <w:rPr>
          <w:sz w:val="22"/>
          <w:szCs w:val="22"/>
        </w:rPr>
      </w:pPr>
      <w:r w:rsidRPr="006D556B">
        <w:rPr>
          <w:sz w:val="22"/>
          <w:szCs w:val="22"/>
        </w:rPr>
        <w:t xml:space="preserve">Model verklaring beschikbaarheid bekwaamheden onderaannemer. </w:t>
      </w:r>
      <w:bookmarkStart w:id="10" w:name="_GoBack"/>
      <w:bookmarkEnd w:id="10"/>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 xml:space="preserve">Gegevens onderaannemer: </w:t>
      </w:r>
      <w:r w:rsidRPr="006D556B">
        <w:rPr>
          <w:i/>
          <w:sz w:val="22"/>
          <w:szCs w:val="22"/>
          <w:highlight w:val="lightGray"/>
        </w:rPr>
        <w:t>&lt;statutaire naam&gt;</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Gevestigd te:</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Naam:</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Rechtsvorm:</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Adresgegevens:</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E-mail:</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Fax:</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Telefoon:</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highlight w:val="lightGray"/>
        </w:rPr>
        <w:t>[</w:t>
      </w:r>
      <w:r w:rsidRPr="006D556B">
        <w:rPr>
          <w:i/>
          <w:sz w:val="22"/>
          <w:szCs w:val="22"/>
          <w:highlight w:val="lightGray"/>
        </w:rPr>
        <w:t>naam onderaannemer</w:t>
      </w:r>
      <w:r w:rsidRPr="006D556B">
        <w:rPr>
          <w:sz w:val="22"/>
          <w:szCs w:val="22"/>
          <w:highlight w:val="lightGray"/>
        </w:rPr>
        <w:t>]</w:t>
      </w:r>
      <w:r w:rsidRPr="006D556B">
        <w:rPr>
          <w:sz w:val="22"/>
          <w:szCs w:val="22"/>
        </w:rPr>
        <w:t xml:space="preserve"> verklaart:</w:t>
      </w:r>
    </w:p>
    <w:p w:rsidR="00A14104" w:rsidRPr="006D556B" w:rsidRDefault="00A14104" w:rsidP="00A14104">
      <w:pPr>
        <w:rPr>
          <w:sz w:val="22"/>
          <w:szCs w:val="22"/>
        </w:rPr>
      </w:pPr>
    </w:p>
    <w:p w:rsidR="00A14104" w:rsidRPr="006D556B" w:rsidRDefault="00A14104" w:rsidP="00A14104">
      <w:pPr>
        <w:pStyle w:val="OpsommingCijfers"/>
        <w:numPr>
          <w:ilvl w:val="0"/>
          <w:numId w:val="29"/>
        </w:numPr>
        <w:rPr>
          <w:sz w:val="22"/>
          <w:szCs w:val="22"/>
        </w:rPr>
      </w:pPr>
      <w:r w:rsidRPr="006D556B">
        <w:rPr>
          <w:sz w:val="22"/>
          <w:szCs w:val="22"/>
        </w:rPr>
        <w:t>dat zij heeft kennisgenomen van de selectieleidraad voor deze aanbestedingsprocedure en onvoorwaardelijk met de daarin neergelegde procedure instemt;</w:t>
      </w:r>
    </w:p>
    <w:p w:rsidR="00A14104" w:rsidRPr="006D556B" w:rsidRDefault="00A14104" w:rsidP="00A14104">
      <w:pPr>
        <w:pStyle w:val="OpsommingCijfers"/>
        <w:numPr>
          <w:ilvl w:val="0"/>
          <w:numId w:val="29"/>
        </w:numPr>
        <w:rPr>
          <w:sz w:val="22"/>
          <w:szCs w:val="22"/>
        </w:rPr>
      </w:pPr>
      <w:r w:rsidRPr="006D556B">
        <w:rPr>
          <w:sz w:val="22"/>
          <w:szCs w:val="22"/>
        </w:rP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Pr="006D556B" w:rsidRDefault="00A14104" w:rsidP="00A14104">
      <w:pPr>
        <w:pStyle w:val="OpsommingCijfers"/>
        <w:numPr>
          <w:ilvl w:val="0"/>
          <w:numId w:val="29"/>
        </w:numPr>
        <w:rPr>
          <w:sz w:val="22"/>
          <w:szCs w:val="22"/>
        </w:rPr>
      </w:pPr>
      <w:r w:rsidRPr="006D556B">
        <w:rPr>
          <w:sz w:val="22"/>
          <w:szCs w:val="22"/>
        </w:rPr>
        <w:t xml:space="preserve">dat </w:t>
      </w:r>
      <w:r w:rsidR="00F065D5" w:rsidRPr="006D556B">
        <w:rPr>
          <w:sz w:val="22"/>
          <w:szCs w:val="22"/>
          <w:highlight w:val="lightGray"/>
        </w:rPr>
        <w:t xml:space="preserve"> [</w:t>
      </w:r>
      <w:r w:rsidR="00F065D5" w:rsidRPr="006D556B">
        <w:rPr>
          <w:i/>
          <w:sz w:val="22"/>
          <w:szCs w:val="22"/>
          <w:highlight w:val="lightGray"/>
        </w:rPr>
        <w:t>naam inschrijver</w:t>
      </w:r>
      <w:r w:rsidR="00F065D5" w:rsidRPr="006D556B">
        <w:rPr>
          <w:sz w:val="22"/>
          <w:szCs w:val="22"/>
          <w:highlight w:val="lightGray"/>
        </w:rPr>
        <w:t xml:space="preserve">] </w:t>
      </w:r>
      <w:r w:rsidRPr="006D556B">
        <w:rPr>
          <w:sz w:val="22"/>
          <w:szCs w:val="22"/>
        </w:rPr>
        <w:t xml:space="preserve">indien het werk aan </w:t>
      </w:r>
      <w:r w:rsidRPr="006D556B">
        <w:rPr>
          <w:sz w:val="22"/>
          <w:szCs w:val="22"/>
          <w:highlight w:val="lightGray"/>
        </w:rPr>
        <w:t>[</w:t>
      </w:r>
      <w:r w:rsidRPr="006D556B">
        <w:rPr>
          <w:i/>
          <w:sz w:val="22"/>
          <w:szCs w:val="22"/>
          <w:highlight w:val="lightGray"/>
        </w:rPr>
        <w:t>naam inschrijver</w:t>
      </w:r>
      <w:r w:rsidRPr="006D556B">
        <w:rPr>
          <w:sz w:val="22"/>
          <w:szCs w:val="22"/>
          <w:highlight w:val="lightGray"/>
        </w:rPr>
        <w:t>]</w:t>
      </w:r>
      <w:r w:rsidRPr="006D556B">
        <w:rPr>
          <w:sz w:val="22"/>
          <w:szCs w:val="22"/>
        </w:rPr>
        <w:t xml:space="preserve"> zal worden gegund, voor de uitvoering van het werk zal kunnen beschikken over de kennis, ervaring en middelen die de ondergetekende ter beschikking stelt.</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Aldus getekend te [</w:t>
      </w:r>
      <w:r w:rsidRPr="006D556B">
        <w:rPr>
          <w:i/>
          <w:sz w:val="22"/>
          <w:szCs w:val="22"/>
          <w:highlight w:val="lightGray"/>
        </w:rPr>
        <w:t>plaats</w:t>
      </w:r>
      <w:r w:rsidRPr="006D556B">
        <w:rPr>
          <w:sz w:val="22"/>
          <w:szCs w:val="22"/>
        </w:rPr>
        <w:t>], [</w:t>
      </w:r>
      <w:r w:rsidRPr="006D556B">
        <w:rPr>
          <w:i/>
          <w:sz w:val="22"/>
          <w:szCs w:val="22"/>
          <w:highlight w:val="lightGray"/>
        </w:rPr>
        <w:t>datum</w:t>
      </w:r>
      <w:r w:rsidRPr="006D556B">
        <w:rPr>
          <w:sz w:val="22"/>
          <w:szCs w:val="22"/>
        </w:rPr>
        <w:t>]</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w:t>
      </w:r>
      <w:r w:rsidRPr="006D556B">
        <w:rPr>
          <w:i/>
          <w:sz w:val="22"/>
          <w:szCs w:val="22"/>
          <w:highlight w:val="lightGray"/>
        </w:rPr>
        <w:t>Onderaannemer</w:t>
      </w:r>
      <w:r w:rsidRPr="006D556B">
        <w:rPr>
          <w:sz w:val="22"/>
          <w:szCs w:val="22"/>
        </w:rPr>
        <w:t>],</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w:t>
      </w:r>
      <w:r w:rsidRPr="006D556B">
        <w:rPr>
          <w:i/>
          <w:sz w:val="22"/>
          <w:szCs w:val="22"/>
          <w:highlight w:val="lightGray"/>
        </w:rPr>
        <w:t>naam vertegenwoordigingsbevoegd natuurlijk persoon</w:t>
      </w:r>
      <w:r w:rsidRPr="006D556B">
        <w:rPr>
          <w:sz w:val="22"/>
          <w:szCs w:val="22"/>
        </w:rPr>
        <w:t>]</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w:t>
      </w:r>
      <w:r w:rsidRPr="006D556B">
        <w:rPr>
          <w:i/>
          <w:sz w:val="22"/>
          <w:szCs w:val="22"/>
          <w:highlight w:val="lightGray"/>
        </w:rPr>
        <w:t>functie</w:t>
      </w:r>
      <w:r w:rsidRPr="006D556B">
        <w:rPr>
          <w:sz w:val="22"/>
          <w:szCs w:val="22"/>
        </w:rPr>
        <w:t>]</w:t>
      </w:r>
    </w:p>
    <w:p w:rsidR="00A14104" w:rsidRPr="006D556B" w:rsidRDefault="00A14104" w:rsidP="00A14104">
      <w:pPr>
        <w:rPr>
          <w:sz w:val="22"/>
          <w:szCs w:val="22"/>
        </w:rPr>
      </w:pPr>
    </w:p>
    <w:p w:rsidR="00A14104" w:rsidRPr="006D556B" w:rsidRDefault="00A14104" w:rsidP="00A14104">
      <w:pPr>
        <w:rPr>
          <w:sz w:val="22"/>
          <w:szCs w:val="22"/>
        </w:rPr>
      </w:pPr>
      <w:r w:rsidRPr="006D556B">
        <w:rPr>
          <w:sz w:val="22"/>
          <w:szCs w:val="22"/>
        </w:rPr>
        <w:t>[</w:t>
      </w:r>
      <w:r w:rsidRPr="006D556B">
        <w:rPr>
          <w:i/>
          <w:sz w:val="22"/>
          <w:szCs w:val="22"/>
          <w:highlight w:val="lightGray"/>
        </w:rPr>
        <w:t>handtekening</w:t>
      </w:r>
      <w:r w:rsidRPr="006D556B">
        <w:rPr>
          <w:sz w:val="22"/>
          <w:szCs w:val="22"/>
        </w:rPr>
        <w:t>]</w:t>
      </w:r>
    </w:p>
    <w:p w:rsidR="000B46D8" w:rsidRPr="006D556B" w:rsidRDefault="000B46D8">
      <w:pPr>
        <w:rPr>
          <w:sz w:val="22"/>
          <w:szCs w:val="22"/>
        </w:rPr>
      </w:pPr>
    </w:p>
    <w:sectPr w:rsidR="000B46D8" w:rsidRPr="006D556B"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06523"/>
    <w:rsid w:val="002B5524"/>
    <w:rsid w:val="003B3222"/>
    <w:rsid w:val="00424DED"/>
    <w:rsid w:val="00482A4F"/>
    <w:rsid w:val="00527398"/>
    <w:rsid w:val="00632123"/>
    <w:rsid w:val="006D556B"/>
    <w:rsid w:val="00795EAA"/>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6EEB80-C165-40A4-9E90-0BDC1537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Evertz, Pascal</cp:lastModifiedBy>
  <cp:revision>4</cp:revision>
  <cp:lastPrinted>2019-06-25T09:05:00Z</cp:lastPrinted>
  <dcterms:created xsi:type="dcterms:W3CDTF">2020-05-19T14:23:00Z</dcterms:created>
  <dcterms:modified xsi:type="dcterms:W3CDTF">2020-08-06T13:00:00Z</dcterms:modified>
</cp:coreProperties>
</file>